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AfricDiaspo (Level)</w:t>
      </w:r>
    </w:p>
    <w:tbl>
      <w:tblPr>
        <w:tblStyle w:val="TableGrid"/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t xml:space="preserve">Test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p-value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.976500158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normal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.910185461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logit 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.890161322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Modified 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.954570505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